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3DFF2" w14:textId="73BB6DD0" w:rsidR="00827CB5" w:rsidRPr="004436CC" w:rsidRDefault="00000000">
      <w:pPr>
        <w:pStyle w:val="Titre2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>Coordonnées du bailleur</w:t>
      </w:r>
    </w:p>
    <w:p w14:paraId="16C334C3" w14:textId="77777777" w:rsidR="00827CB5" w:rsidRPr="004436CC" w:rsidRDefault="00000000">
      <w:pPr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>Nom / Prénom ou Dénomination sociale :</w:t>
      </w:r>
      <w:r w:rsidRPr="004436CC">
        <w:rPr>
          <w:rFonts w:ascii="Arial" w:hAnsi="Arial" w:cs="Arial"/>
          <w:color w:val="000000" w:themeColor="text1"/>
        </w:rPr>
        <w:br/>
        <w:t>Adresse :</w:t>
      </w:r>
      <w:r w:rsidRPr="004436CC">
        <w:rPr>
          <w:rFonts w:ascii="Arial" w:hAnsi="Arial" w:cs="Arial"/>
          <w:color w:val="000000" w:themeColor="text1"/>
        </w:rPr>
        <w:br/>
        <w:t>Téléphone / Email :</w:t>
      </w:r>
      <w:r w:rsidRPr="004436CC">
        <w:rPr>
          <w:rFonts w:ascii="Arial" w:hAnsi="Arial" w:cs="Arial"/>
          <w:color w:val="000000" w:themeColor="text1"/>
        </w:rPr>
        <w:br/>
      </w:r>
    </w:p>
    <w:p w14:paraId="59CBDB67" w14:textId="77777777" w:rsidR="00827CB5" w:rsidRPr="004436CC" w:rsidRDefault="00000000" w:rsidP="004436CC">
      <w:pPr>
        <w:pStyle w:val="Titre2"/>
        <w:ind w:left="5103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>Coordonnées du locataire</w:t>
      </w:r>
    </w:p>
    <w:p w14:paraId="49ED5030" w14:textId="71DBFB30" w:rsidR="00014C8B" w:rsidRPr="004436CC" w:rsidRDefault="00000000" w:rsidP="00014C8B">
      <w:pPr>
        <w:ind w:left="5103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 xml:space="preserve">Nom / </w:t>
      </w:r>
      <w:r w:rsidR="00014C8B" w:rsidRPr="004436CC">
        <w:rPr>
          <w:rFonts w:ascii="Arial" w:hAnsi="Arial" w:cs="Arial"/>
          <w:color w:val="000000" w:themeColor="text1"/>
        </w:rPr>
        <w:t>Prénom</w:t>
      </w:r>
      <w:r w:rsidR="00014C8B">
        <w:rPr>
          <w:rFonts w:ascii="Arial" w:hAnsi="Arial" w:cs="Arial"/>
          <w:color w:val="000000" w:themeColor="text1"/>
        </w:rPr>
        <w:t xml:space="preserve"> </w:t>
      </w:r>
      <w:r w:rsidR="00014C8B" w:rsidRPr="004436CC">
        <w:rPr>
          <w:rFonts w:ascii="Arial" w:hAnsi="Arial" w:cs="Arial"/>
          <w:color w:val="000000" w:themeColor="text1"/>
        </w:rPr>
        <w:t>:</w:t>
      </w:r>
      <w:r w:rsidRPr="004436CC">
        <w:rPr>
          <w:rFonts w:ascii="Arial" w:hAnsi="Arial" w:cs="Arial"/>
          <w:color w:val="000000" w:themeColor="text1"/>
        </w:rPr>
        <w:br/>
        <w:t>Adresse du logement loué :</w:t>
      </w:r>
      <w:r w:rsidRPr="004436CC">
        <w:rPr>
          <w:rFonts w:ascii="Arial" w:hAnsi="Arial" w:cs="Arial"/>
          <w:color w:val="000000" w:themeColor="text1"/>
        </w:rPr>
        <w:br/>
      </w:r>
    </w:p>
    <w:p w14:paraId="10295A50" w14:textId="10A3DFA7" w:rsidR="00827CB5" w:rsidRPr="004436CC" w:rsidRDefault="00000000">
      <w:pPr>
        <w:pStyle w:val="Titre2"/>
        <w:rPr>
          <w:rFonts w:ascii="Arial" w:hAnsi="Arial" w:cs="Arial"/>
          <w:b w:val="0"/>
          <w:bCs w:val="0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>Objet</w:t>
      </w:r>
      <w:r w:rsidR="004436CC">
        <w:rPr>
          <w:rFonts w:ascii="Arial" w:hAnsi="Arial" w:cs="Arial"/>
          <w:color w:val="000000" w:themeColor="text1"/>
        </w:rPr>
        <w:t xml:space="preserve"> : </w:t>
      </w:r>
      <w:r w:rsidRPr="004436CC">
        <w:rPr>
          <w:rFonts w:ascii="Arial" w:hAnsi="Arial" w:cs="Arial"/>
          <w:b w:val="0"/>
          <w:bCs w:val="0"/>
          <w:color w:val="000000" w:themeColor="text1"/>
        </w:rPr>
        <w:t>Mise en demeure de payer les loyers impayés</w:t>
      </w:r>
    </w:p>
    <w:p w14:paraId="7F6ADDB4" w14:textId="77777777" w:rsidR="004436CC" w:rsidRDefault="004436CC">
      <w:pPr>
        <w:rPr>
          <w:rFonts w:ascii="Arial" w:hAnsi="Arial" w:cs="Arial"/>
          <w:color w:val="000000" w:themeColor="text1"/>
        </w:rPr>
      </w:pPr>
    </w:p>
    <w:p w14:paraId="22B42D96" w14:textId="77777777" w:rsidR="00290D08" w:rsidRDefault="00000000" w:rsidP="004436CC">
      <w:pPr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>Madame, Monsieur,</w:t>
      </w:r>
    </w:p>
    <w:p w14:paraId="48D8DF85" w14:textId="75459666" w:rsidR="004436CC" w:rsidRDefault="00000000" w:rsidP="004436CC">
      <w:pPr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 xml:space="preserve">Sauf erreur de ma part, à ce jour, vous restez redevable des sommes suivantes au titre du contrat de location conclu le </w:t>
      </w:r>
      <w:r w:rsidRPr="00014C8B">
        <w:rPr>
          <w:rFonts w:ascii="Arial" w:hAnsi="Arial" w:cs="Arial"/>
          <w:color w:val="000000" w:themeColor="text1"/>
          <w:highlight w:val="lightGray"/>
        </w:rPr>
        <w:t>[date de signature du bail]</w:t>
      </w:r>
      <w:r w:rsidRPr="004436CC">
        <w:rPr>
          <w:rFonts w:ascii="Arial" w:hAnsi="Arial" w:cs="Arial"/>
          <w:color w:val="000000" w:themeColor="text1"/>
        </w:rPr>
        <w:t xml:space="preserve"> pour le logement situé au </w:t>
      </w:r>
      <w:r w:rsidRPr="004436CC">
        <w:rPr>
          <w:rFonts w:ascii="Arial" w:hAnsi="Arial" w:cs="Arial"/>
          <w:color w:val="000000" w:themeColor="text1"/>
          <w:highlight w:val="lightGray"/>
        </w:rPr>
        <w:t>[adresse du logement] :</w:t>
      </w:r>
    </w:p>
    <w:p w14:paraId="73D6658E" w14:textId="77777777" w:rsidR="004436CC" w:rsidRDefault="004436CC" w:rsidP="004436CC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 xml:space="preserve">Loyer du mois de : </w:t>
      </w:r>
      <w:r w:rsidRPr="004436CC">
        <w:rPr>
          <w:rFonts w:ascii="Arial" w:hAnsi="Arial" w:cs="Arial"/>
          <w:color w:val="000000" w:themeColor="text1"/>
          <w:highlight w:val="lightGray"/>
        </w:rPr>
        <w:t>[mois</w:t>
      </w:r>
      <w:r w:rsidRPr="004436CC">
        <w:rPr>
          <w:rFonts w:ascii="Arial" w:hAnsi="Arial" w:cs="Arial"/>
          <w:color w:val="000000" w:themeColor="text1"/>
        </w:rPr>
        <w:t xml:space="preserve">] – Montant : </w:t>
      </w:r>
      <w:r w:rsidRPr="004436CC">
        <w:rPr>
          <w:rFonts w:ascii="Arial" w:hAnsi="Arial" w:cs="Arial"/>
          <w:color w:val="000000" w:themeColor="text1"/>
          <w:highlight w:val="lightGray"/>
        </w:rPr>
        <w:t>[€]</w:t>
      </w:r>
    </w:p>
    <w:p w14:paraId="73E73B7F" w14:textId="77777777" w:rsidR="004436CC" w:rsidRDefault="004436CC" w:rsidP="004436CC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 xml:space="preserve">Charges afférentes : </w:t>
      </w:r>
      <w:r w:rsidRPr="004436CC">
        <w:rPr>
          <w:rFonts w:ascii="Arial" w:hAnsi="Arial" w:cs="Arial"/>
          <w:color w:val="000000" w:themeColor="text1"/>
          <w:highlight w:val="lightGray"/>
        </w:rPr>
        <w:t>[€]</w:t>
      </w:r>
    </w:p>
    <w:p w14:paraId="3E21B87B" w14:textId="77777777" w:rsidR="004436CC" w:rsidRDefault="004436CC" w:rsidP="004436CC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 xml:space="preserve">Total dû à ce jour : </w:t>
      </w:r>
      <w:r w:rsidRPr="004436CC">
        <w:rPr>
          <w:rFonts w:ascii="Arial" w:hAnsi="Arial" w:cs="Arial"/>
          <w:color w:val="000000" w:themeColor="text1"/>
          <w:highlight w:val="lightGray"/>
        </w:rPr>
        <w:t>[€]</w:t>
      </w:r>
    </w:p>
    <w:p w14:paraId="5E5ED044" w14:textId="1E8A2425" w:rsidR="004436CC" w:rsidRDefault="00000000" w:rsidP="004436CC">
      <w:pPr>
        <w:spacing w:after="0"/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t>Malgré mes précédentes relances, ces sommes n’ont pas été réglées à ce jour.</w:t>
      </w:r>
      <w:r w:rsidRPr="004436CC">
        <w:rPr>
          <w:rFonts w:ascii="Arial" w:hAnsi="Arial" w:cs="Arial"/>
          <w:color w:val="000000" w:themeColor="text1"/>
        </w:rPr>
        <w:br/>
      </w:r>
      <w:r w:rsidRPr="004436CC">
        <w:rPr>
          <w:rFonts w:ascii="Arial" w:hAnsi="Arial" w:cs="Arial"/>
          <w:color w:val="000000" w:themeColor="text1"/>
        </w:rPr>
        <w:br/>
        <w:t xml:space="preserve">Par la présente, je vous mets donc en demeure de procéder au règlement intégral de la somme de </w:t>
      </w:r>
      <w:r w:rsidRPr="00014C8B">
        <w:rPr>
          <w:rFonts w:ascii="Arial" w:hAnsi="Arial" w:cs="Arial"/>
          <w:color w:val="000000" w:themeColor="text1"/>
          <w:highlight w:val="lightGray"/>
        </w:rPr>
        <w:t>[montant total]</w:t>
      </w:r>
      <w:r w:rsidRPr="004436CC">
        <w:rPr>
          <w:rFonts w:ascii="Arial" w:hAnsi="Arial" w:cs="Arial"/>
          <w:color w:val="000000" w:themeColor="text1"/>
        </w:rPr>
        <w:t xml:space="preserve"> € dans un délai de huit (8) jours à compter de la réception du présent courrier.</w:t>
      </w:r>
    </w:p>
    <w:p w14:paraId="0AB85EC3" w14:textId="7668BB82" w:rsidR="004436CC" w:rsidRDefault="00000000" w:rsidP="004436CC">
      <w:pPr>
        <w:spacing w:after="0"/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br/>
        <w:t>À défaut de régularisation dans ce délai, je me verrai contraint(e) d’engager les démarches nécessaires afin de faire valoir mes droits, conformément aux dispositions légales et contractuelles en vigueur.</w:t>
      </w:r>
    </w:p>
    <w:p w14:paraId="34BD6940" w14:textId="77777777" w:rsidR="00290D08" w:rsidRDefault="00290D08" w:rsidP="004436CC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5A96406B" w14:textId="4D862A2B" w:rsidR="00290D08" w:rsidRPr="00290D08" w:rsidRDefault="00290D08" w:rsidP="00290D08">
      <w:pPr>
        <w:spacing w:after="0"/>
        <w:jc w:val="both"/>
        <w:rPr>
          <w:rFonts w:ascii="Arial" w:hAnsi="Arial" w:cs="Arial"/>
          <w:color w:val="000000" w:themeColor="text1"/>
        </w:rPr>
      </w:pPr>
      <w:r w:rsidRPr="00290D08">
        <w:rPr>
          <w:rFonts w:ascii="Arial" w:hAnsi="Arial" w:cs="Arial"/>
          <w:color w:val="000000" w:themeColor="text1"/>
        </w:rPr>
        <w:t xml:space="preserve">À défaut de paiement du loyer ou des charges aux termes convenus, et deux mois après un commandement de payer demeuré infructueux, le présent bail sera résilié de plein droit, conformément à la clause résolutoire prévue au contrat et aux dispositions de l’article 24 de la loi du 6 juillet 1989. </w:t>
      </w:r>
    </w:p>
    <w:p w14:paraId="1D7A640A" w14:textId="79F36D63" w:rsidR="00827CB5" w:rsidRPr="004436CC" w:rsidRDefault="00000000" w:rsidP="004436CC">
      <w:pPr>
        <w:spacing w:after="0"/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br/>
        <w:t>Je reste toutefois disposé(e) à étudier toute proposition de régularisation amiable.</w:t>
      </w:r>
      <w:r w:rsidRPr="004436CC">
        <w:rPr>
          <w:rFonts w:ascii="Arial" w:hAnsi="Arial" w:cs="Arial"/>
          <w:color w:val="000000" w:themeColor="text1"/>
        </w:rPr>
        <w:br/>
      </w:r>
      <w:r w:rsidRPr="004436CC">
        <w:rPr>
          <w:rFonts w:ascii="Arial" w:hAnsi="Arial" w:cs="Arial"/>
          <w:color w:val="000000" w:themeColor="text1"/>
        </w:rPr>
        <w:br/>
        <w:t>Je vous prie d’agréer, Madame, Monsieur, l’expression de mes salutations distinguées.</w:t>
      </w:r>
    </w:p>
    <w:p w14:paraId="28CBF062" w14:textId="7CF895F8" w:rsidR="004436CC" w:rsidRDefault="00000000" w:rsidP="004436CC">
      <w:pPr>
        <w:jc w:val="both"/>
        <w:rPr>
          <w:rFonts w:ascii="Arial" w:hAnsi="Arial" w:cs="Arial"/>
          <w:color w:val="000000" w:themeColor="text1"/>
        </w:rPr>
      </w:pPr>
      <w:r w:rsidRPr="004436CC">
        <w:rPr>
          <w:rFonts w:ascii="Arial" w:hAnsi="Arial" w:cs="Arial"/>
          <w:color w:val="000000" w:themeColor="text1"/>
        </w:rPr>
        <w:br/>
        <w:t xml:space="preserve">Fait à </w:t>
      </w:r>
      <w:r w:rsidRPr="004436CC">
        <w:rPr>
          <w:rFonts w:ascii="Arial" w:hAnsi="Arial" w:cs="Arial"/>
          <w:color w:val="000000" w:themeColor="text1"/>
          <w:highlight w:val="lightGray"/>
        </w:rPr>
        <w:t>[ville]</w:t>
      </w:r>
      <w:r w:rsidRPr="004436CC">
        <w:rPr>
          <w:rFonts w:ascii="Arial" w:hAnsi="Arial" w:cs="Arial"/>
          <w:color w:val="000000" w:themeColor="text1"/>
        </w:rPr>
        <w:t xml:space="preserve">, le </w:t>
      </w:r>
      <w:r w:rsidRPr="004436CC">
        <w:rPr>
          <w:rFonts w:ascii="Arial" w:hAnsi="Arial" w:cs="Arial"/>
          <w:color w:val="000000" w:themeColor="text1"/>
          <w:highlight w:val="lightGray"/>
        </w:rPr>
        <w:t>[date]</w:t>
      </w:r>
      <w:r w:rsidR="00290D08">
        <w:rPr>
          <w:rFonts w:ascii="Arial" w:hAnsi="Arial" w:cs="Arial"/>
          <w:color w:val="000000" w:themeColor="text1"/>
        </w:rPr>
        <w:t>.</w:t>
      </w:r>
    </w:p>
    <w:p w14:paraId="4693B520" w14:textId="34996D08" w:rsidR="004436CC" w:rsidRPr="00014C8B" w:rsidRDefault="00000000" w:rsidP="004436CC">
      <w:pPr>
        <w:jc w:val="both"/>
        <w:rPr>
          <w:rFonts w:ascii="Arial" w:hAnsi="Arial" w:cs="Arial"/>
          <w:color w:val="000000" w:themeColor="text1"/>
          <w:lang w:val="fr-FR"/>
        </w:rPr>
      </w:pPr>
      <w:r w:rsidRPr="004436CC">
        <w:rPr>
          <w:rFonts w:ascii="Arial" w:hAnsi="Arial" w:cs="Arial"/>
          <w:color w:val="000000" w:themeColor="text1"/>
        </w:rPr>
        <w:t xml:space="preserve">Signature du </w:t>
      </w:r>
      <w:r w:rsidR="004436CC">
        <w:rPr>
          <w:rFonts w:ascii="Arial" w:hAnsi="Arial" w:cs="Arial"/>
          <w:color w:val="000000" w:themeColor="text1"/>
        </w:rPr>
        <w:t>B</w:t>
      </w:r>
      <w:r w:rsidRPr="004436CC">
        <w:rPr>
          <w:rFonts w:ascii="Arial" w:hAnsi="Arial" w:cs="Arial"/>
          <w:color w:val="000000" w:themeColor="text1"/>
        </w:rPr>
        <w:t>ailleur</w:t>
      </w:r>
    </w:p>
    <w:sectPr w:rsidR="004436CC" w:rsidRPr="00014C8B" w:rsidSect="00290D08">
      <w:pgSz w:w="12240" w:h="15840"/>
      <w:pgMar w:top="936" w:right="1800" w:bottom="77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A2100A"/>
    <w:multiLevelType w:val="hybridMultilevel"/>
    <w:tmpl w:val="F11EB818"/>
    <w:lvl w:ilvl="0" w:tplc="0316AEF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222595">
    <w:abstractNumId w:val="8"/>
  </w:num>
  <w:num w:numId="2" w16cid:durableId="694503188">
    <w:abstractNumId w:val="6"/>
  </w:num>
  <w:num w:numId="3" w16cid:durableId="951084074">
    <w:abstractNumId w:val="5"/>
  </w:num>
  <w:num w:numId="4" w16cid:durableId="1810971073">
    <w:abstractNumId w:val="4"/>
  </w:num>
  <w:num w:numId="5" w16cid:durableId="1730229472">
    <w:abstractNumId w:val="7"/>
  </w:num>
  <w:num w:numId="6" w16cid:durableId="773984499">
    <w:abstractNumId w:val="3"/>
  </w:num>
  <w:num w:numId="7" w16cid:durableId="645858871">
    <w:abstractNumId w:val="2"/>
  </w:num>
  <w:num w:numId="8" w16cid:durableId="659819623">
    <w:abstractNumId w:val="1"/>
  </w:num>
  <w:num w:numId="9" w16cid:durableId="550458152">
    <w:abstractNumId w:val="0"/>
  </w:num>
  <w:num w:numId="10" w16cid:durableId="14592537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4096" w:nlCheck="1" w:checkStyle="1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C8B"/>
    <w:rsid w:val="00034616"/>
    <w:rsid w:val="0006063C"/>
    <w:rsid w:val="0015074B"/>
    <w:rsid w:val="00290D08"/>
    <w:rsid w:val="0029639D"/>
    <w:rsid w:val="00326F90"/>
    <w:rsid w:val="004436CC"/>
    <w:rsid w:val="00827CB5"/>
    <w:rsid w:val="00AA1D8D"/>
    <w:rsid w:val="00AD0A92"/>
    <w:rsid w:val="00B47730"/>
    <w:rsid w:val="00BF715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162AC9"/>
  <w14:defaultImageDpi w14:val="300"/>
  <w15:docId w15:val="{68520308-A3F8-A945-A100-574D97248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258</Words>
  <Characters>1262</Characters>
  <Application>Microsoft Office Word</Application>
  <DocSecurity>0</DocSecurity>
  <Lines>46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sarah@lamaisongarante.fr</cp:lastModifiedBy>
  <cp:revision>5</cp:revision>
  <dcterms:created xsi:type="dcterms:W3CDTF">2026-01-15T19:48:00Z</dcterms:created>
  <dcterms:modified xsi:type="dcterms:W3CDTF">2026-01-15T20:00:00Z</dcterms:modified>
  <cp:category/>
</cp:coreProperties>
</file>